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1573973" name="019dde8e-ece0-76d9-930f-dda1715bcb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546283" name="019dde8e-ece0-76d9-930f-dda1715bcba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Eingang/ Küche /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1369643" name="019dde99-0ba7-77f5-be0e-bd04c64fb1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3367858" name="019dde99-0ba7-77f5-be0e-bd04c64fb19d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8334881" name="019ddea3-5494-7afc-908e-9c090fe529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0294485" name="019ddea3-5494-7afc-908e-9c090fe529a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7956647" name="019ddea8-a9b6-75f3-8cfd-0270123c6b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0120751" name="019ddea8-a9b6-75f3-8cfd-0270123c6b7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7013735" name="019ddeb8-81e0-7f01-b5c8-e15e0b2dbb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8997332" name="019ddeb8-81e0-7f01-b5c8-e15e0b2dbb4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96379254" name="019dde90-d7a6-7bed-8c76-53d55166d1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2347359" name="019dde90-d7a6-7bed-8c76-53d55166d1a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Eingang/ Küche /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4931643" name="019dde96-becf-7cbe-8591-978421fcab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8036469" name="019dde96-becf-7cbe-8591-978421fcab8b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0618744" name="019ddeac-bff1-7bdd-9271-691a96f168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6369778" name="019ddeac-bff1-7bdd-9271-691a96f1682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4806835" name="019ddeb9-ffd3-747b-8163-018a44e6f9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2956126" name="019ddeb9-ffd3-747b-8163-018a44e6f92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Eingang/ Küche /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1087014" name="019ddea0-ee5e-7583-b242-d296aea19d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1488593" name="019ddea0-ee5e-7583-b242-d296aea19dff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8545469" name="019ddea9-4335-73d2-8e3b-8cf2fc3382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7284766" name="019ddea9-4335-73d2-8e3b-8cf2fc3382db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6786684" name="019ddeb3-f497-742e-83f6-875b35c5bf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5881283" name="019ddeb3-f497-742e-83f6-875b35c5bf24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57387165" name="019ddec2-8c57-7dbb-a265-cf2a4196cc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7162271" name="019ddec2-8c57-7dbb-a265-cf2a4196cccd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Eingang/ Küche /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6974465" name="019ddea1-a145-7c6e-99b3-f71efca4ae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5297331" name="019ddea1-a145-7c6e-99b3-f71efca4aee0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1166721" name="019ddeb5-09ab-7147-9edf-616d073230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915448" name="019ddeb5-09ab-7147-9edf-616d073230b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3626356" name="019ddec0-444c-70aa-a06f-4e74df007c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8422793" name="019ddec0-444c-70aa-a06f-4e74df007c9e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UG- 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984578" name="019dde94-7a80-7d06-a4d5-df4d5940e1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8313183" name="019dde94-7a80-7d06-a4d5-df4d5940e172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6604948" name="019ddea4-9e06-72d1-a50d-e86716af4d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2786228" name="019ddea4-9e06-72d1-a50d-e86716af4df6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/ 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792505" name="019ddeb1-b69c-7b71-b015-d89e1b48ff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8422524" name="019ddeb1-b69c-7b71-b015-d89e1b48ff5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Technikraum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4526476" name="019dde8d-0dff-76c0-b028-c872327cc0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6868809" name="019dde8d-0dff-76c0-b028-c872327cc0e5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3643580" name="019dde93-2387-7358-9017-f18699c327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4529624" name="019dde93-2387-7358-9017-f18699c3274b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Zunftgässli 1B, 6331 Hünenberg</w:t>
          </w:r>
        </w:p>
        <w:p>
          <w:pPr>
            <w:spacing w:before="0" w:after="0"/>
          </w:pPr>
          <w:r>
            <w:t>DN 886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footer.xml" Type="http://schemas.openxmlformats.org/officeDocument/2006/relationships/footer" Id="rId25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